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D287A" w14:textId="77777777" w:rsidR="00D94BAA" w:rsidRDefault="00F46866" w:rsidP="00707DBA">
      <w:pPr>
        <w:spacing w:line="240" w:lineRule="auto"/>
      </w:pPr>
      <w:r>
        <w:rPr>
          <w:b/>
        </w:rPr>
        <w:t>CONCEPT HANDBACK INSPECTION CHECKLIST</w:t>
      </w:r>
    </w:p>
    <w:p w14:paraId="223696FB" w14:textId="77777777" w:rsidR="00D94BAA" w:rsidRDefault="00F46866" w:rsidP="00707DBA">
      <w:pPr>
        <w:spacing w:line="240" w:lineRule="auto"/>
      </w:pPr>
      <w:r>
        <w:t>__________________________________________________________________________________________</w:t>
      </w:r>
    </w:p>
    <w:p w14:paraId="234AD9AD" w14:textId="77777777" w:rsidR="00D94BAA" w:rsidRDefault="00F46866" w:rsidP="00707DBA">
      <w:pPr>
        <w:spacing w:line="240" w:lineRule="auto"/>
      </w:pPr>
      <w:r>
        <w:rPr>
          <w:b/>
        </w:rPr>
        <w:t>PROPERTY DETAILS</w:t>
      </w:r>
    </w:p>
    <w:p w14:paraId="098D880F" w14:textId="09C5574A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Property Address: </w:t>
      </w:r>
      <w:r w:rsidR="001008AA">
        <w:rPr>
          <w:b/>
        </w:rPr>
        <w:t xml:space="preserve">29 </w:t>
      </w:r>
      <w:proofErr w:type="gramStart"/>
      <w:r w:rsidR="006F441B">
        <w:rPr>
          <w:b/>
        </w:rPr>
        <w:t xml:space="preserve">HAYCLIFFE </w:t>
      </w:r>
      <w:r w:rsidR="00F46866">
        <w:rPr>
          <w:b/>
        </w:rPr>
        <w:t>,</w:t>
      </w:r>
      <w:proofErr w:type="gramEnd"/>
      <w:r w:rsidR="00F46866">
        <w:rPr>
          <w:b/>
        </w:rPr>
        <w:t xml:space="preserve"> BD</w:t>
      </w:r>
      <w:r w:rsidR="006F441B">
        <w:rPr>
          <w:b/>
        </w:rPr>
        <w:t>5</w:t>
      </w:r>
      <w:r w:rsidR="00F46866">
        <w:rPr>
          <w:b/>
        </w:rPr>
        <w:t xml:space="preserve"> </w:t>
      </w:r>
      <w:r w:rsidR="006F441B">
        <w:rPr>
          <w:b/>
        </w:rPr>
        <w:t>9HD</w:t>
      </w:r>
    </w:p>
    <w:p w14:paraId="15A9627F" w14:textId="699AB68F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Inspection Date: </w:t>
      </w:r>
      <w:r w:rsidR="006F441B">
        <w:rPr>
          <w:b/>
        </w:rPr>
        <w:t>21 | S |</w:t>
      </w:r>
      <w:r w:rsidR="00F46866">
        <w:rPr>
          <w:b/>
        </w:rPr>
        <w:t xml:space="preserve"> </w:t>
      </w:r>
      <w:r w:rsidR="006F441B">
        <w:rPr>
          <w:b/>
        </w:rPr>
        <w:t>26</w:t>
      </w:r>
    </w:p>
    <w:p w14:paraId="1E345AB6" w14:textId="7F4E3CD3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Inspector Name: </w:t>
      </w:r>
      <w:proofErr w:type="spellStart"/>
      <w:r w:rsidR="006F441B">
        <w:rPr>
          <w:b/>
        </w:rPr>
        <w:t>Jol</w:t>
      </w:r>
      <w:proofErr w:type="spellEnd"/>
      <w:r w:rsidR="006F441B">
        <w:rPr>
          <w:b/>
        </w:rPr>
        <w:t xml:space="preserve"> Singh</w:t>
      </w:r>
    </w:p>
    <w:p w14:paraId="5988B0E9" w14:textId="5ECEFC47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Keys Received (Y/N): </w:t>
      </w:r>
      <w:r w:rsidR="00F46866">
        <w:rPr>
          <w:b/>
        </w:rPr>
        <w:t xml:space="preserve">Y </w:t>
      </w:r>
      <w:r w:rsidR="006F441B">
        <w:rPr>
          <w:b/>
        </w:rPr>
        <w:t>– only front door</w:t>
      </w:r>
    </w:p>
    <w:p w14:paraId="6BF7CEB5" w14:textId="33043936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Date Keys Received: </w:t>
      </w:r>
    </w:p>
    <w:p w14:paraId="1CC1DD75" w14:textId="44BCD076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Occupied at Inspection? (Y/N): </w:t>
      </w:r>
      <w:r w:rsidR="00F46866">
        <w:rPr>
          <w:b/>
        </w:rPr>
        <w:t>N</w:t>
      </w:r>
    </w:p>
    <w:p w14:paraId="545993F7" w14:textId="3FEC26D7" w:rsidR="00D94BAA" w:rsidRDefault="00167044" w:rsidP="00707DBA">
      <w:pPr>
        <w:spacing w:after="120" w:line="240" w:lineRule="auto"/>
        <w:rPr>
          <w:b/>
        </w:rPr>
      </w:pPr>
      <w:r>
        <w:t xml:space="preserve">   </w:t>
      </w:r>
      <w:r w:rsidR="00F46866">
        <w:t xml:space="preserve">• Utilities Active? (Y/N): </w:t>
      </w:r>
      <w:r w:rsidR="006F441B">
        <w:rPr>
          <w:b/>
        </w:rPr>
        <w:t>Y</w:t>
      </w:r>
    </w:p>
    <w:p w14:paraId="1828B361" w14:textId="6964A422" w:rsidR="00707DBA" w:rsidRDefault="00707DBA" w:rsidP="00707DBA">
      <w:pPr>
        <w:spacing w:after="120" w:line="240" w:lineRule="auto"/>
      </w:pPr>
      <w:r>
        <w:t>__________________________________________________________________________________________</w:t>
      </w:r>
    </w:p>
    <w:p w14:paraId="6C92FF14" w14:textId="77777777" w:rsidR="00D94BAA" w:rsidRDefault="00F46866" w:rsidP="00707DBA">
      <w:pPr>
        <w:spacing w:line="240" w:lineRule="auto"/>
      </w:pPr>
      <w:r>
        <w:rPr>
          <w:b/>
        </w:rPr>
        <w:t>1. VACANT POSSESSION</w:t>
      </w:r>
    </w:p>
    <w:p w14:paraId="5E50950E" w14:textId="75E747DD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Property fully vacant? (Y/N): </w:t>
      </w:r>
      <w:r w:rsidR="00F46866">
        <w:rPr>
          <w:b/>
        </w:rPr>
        <w:t>Y</w:t>
      </w:r>
    </w:p>
    <w:p w14:paraId="54731E6A" w14:textId="155195AA" w:rsidR="00D94BAA" w:rsidRDefault="00167044" w:rsidP="00707DBA">
      <w:pPr>
        <w:spacing w:line="240" w:lineRule="auto"/>
      </w:pPr>
      <w:r>
        <w:t xml:space="preserve">   </w:t>
      </w:r>
      <w:r w:rsidR="00F46866">
        <w:t>• Any occupants remaining?</w:t>
      </w:r>
      <w:r w:rsidR="00707DBA">
        <w:t xml:space="preserve"> </w:t>
      </w:r>
      <w:r w:rsidR="00F46866">
        <w:rPr>
          <w:b/>
        </w:rPr>
        <w:t>N</w:t>
      </w:r>
    </w:p>
    <w:p w14:paraId="5F62AAAA" w14:textId="619ACB30" w:rsidR="00D94BAA" w:rsidRDefault="00167044" w:rsidP="00707DBA">
      <w:pPr>
        <w:spacing w:line="240" w:lineRule="auto"/>
      </w:pPr>
      <w:r>
        <w:t xml:space="preserve">   </w:t>
      </w:r>
      <w:r w:rsidR="00F46866">
        <w:t>•</w:t>
      </w:r>
      <w:r w:rsidR="00F46866">
        <w:t xml:space="preserve"> Any belongings left behind?</w:t>
      </w:r>
      <w:r w:rsidR="00707DBA">
        <w:t xml:space="preserve"> </w:t>
      </w:r>
    </w:p>
    <w:p w14:paraId="673A13A6" w14:textId="015595AC" w:rsidR="00D94BAA" w:rsidRDefault="00167044" w:rsidP="00707DBA">
      <w:pPr>
        <w:spacing w:line="240" w:lineRule="auto"/>
      </w:pPr>
      <w:r>
        <w:t xml:space="preserve">   </w:t>
      </w:r>
      <w:r w:rsidR="00F46866">
        <w:t>• Signs of continued use?</w:t>
      </w:r>
      <w:r w:rsidR="00F46866">
        <w:t xml:space="preserve"> </w:t>
      </w:r>
      <w:r w:rsidR="00F46866">
        <w:rPr>
          <w:b/>
        </w:rPr>
        <w:t>N</w:t>
      </w:r>
    </w:p>
    <w:p w14:paraId="3A10A39E" w14:textId="54F98A03" w:rsidR="00D94BAA" w:rsidRPr="00A672A3" w:rsidRDefault="00F46866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2B61B5D9" w14:textId="77777777" w:rsidR="00D94BAA" w:rsidRDefault="00F46866" w:rsidP="00707DBA">
      <w:pPr>
        <w:spacing w:line="240" w:lineRule="auto"/>
      </w:pPr>
      <w:r>
        <w:rPr>
          <w:b/>
        </w:rPr>
        <w:t>2. GENERAL CONDITION</w:t>
      </w:r>
    </w:p>
    <w:p w14:paraId="51672EC5" w14:textId="12488ED6" w:rsidR="00707DBA" w:rsidRDefault="00167044" w:rsidP="00707DBA">
      <w:pPr>
        <w:spacing w:after="60" w:line="240" w:lineRule="auto"/>
      </w:pPr>
      <w:r>
        <w:t xml:space="preserve">   </w:t>
      </w:r>
      <w:r w:rsidR="00F46866">
        <w:t>• Overall condition:</w:t>
      </w:r>
    </w:p>
    <w:p w14:paraId="1B4ED1C5" w14:textId="29CA1E8F" w:rsidR="00707DBA" w:rsidRPr="00707DBA" w:rsidRDefault="00167044" w:rsidP="00707DBA">
      <w:pPr>
        <w:spacing w:after="120" w:line="240" w:lineRule="auto"/>
        <w:rPr>
          <w:b/>
        </w:rPr>
      </w:pPr>
      <w:r>
        <w:t xml:space="preserve">    </w:t>
      </w:r>
      <w:r w:rsidR="00F46866">
        <w:t xml:space="preserve"> </w:t>
      </w:r>
      <w:r w:rsidR="00F46866">
        <w:rPr>
          <w:b/>
        </w:rPr>
        <w:t>☐</w:t>
      </w:r>
      <w:r w:rsidR="00F46866">
        <w:rPr>
          <w:b/>
        </w:rPr>
        <w:t xml:space="preserve"> Good   </w:t>
      </w:r>
      <w:proofErr w:type="gramStart"/>
      <w:r w:rsidR="006F441B">
        <w:rPr>
          <w:b/>
        </w:rPr>
        <w:t xml:space="preserve">☐ </w:t>
      </w:r>
      <w:r w:rsidR="00F46866">
        <w:rPr>
          <w:b/>
        </w:rPr>
        <w:t xml:space="preserve"> Fair</w:t>
      </w:r>
      <w:proofErr w:type="gramEnd"/>
      <w:r w:rsidR="00F46866">
        <w:rPr>
          <w:b/>
        </w:rPr>
        <w:t xml:space="preserve">   </w:t>
      </w:r>
      <w:r w:rsidR="006F441B">
        <w:rPr>
          <w:b/>
        </w:rPr>
        <w:t xml:space="preserve">☑ </w:t>
      </w:r>
      <w:r w:rsidR="00F46866">
        <w:rPr>
          <w:b/>
        </w:rPr>
        <w:t xml:space="preserve"> Poor   ☐ Severe</w:t>
      </w:r>
    </w:p>
    <w:p w14:paraId="2DB37B86" w14:textId="33D34A46" w:rsidR="00707DBA" w:rsidRDefault="00167044" w:rsidP="00707DBA">
      <w:pPr>
        <w:spacing w:after="120" w:line="240" w:lineRule="auto"/>
      </w:pPr>
      <w:r>
        <w:t xml:space="preserve">   </w:t>
      </w:r>
      <w:r w:rsidR="00F46866">
        <w:t>• Cleanliness:</w:t>
      </w:r>
    </w:p>
    <w:p w14:paraId="7CB938D5" w14:textId="4DB21415" w:rsidR="00707DBA" w:rsidRDefault="00167044" w:rsidP="003F111A">
      <w:pPr>
        <w:spacing w:after="60" w:line="240" w:lineRule="auto"/>
        <w:rPr>
          <w:b/>
        </w:rPr>
      </w:pPr>
      <w:r>
        <w:t xml:space="preserve">  </w:t>
      </w:r>
      <w:r w:rsidR="00F46866">
        <w:t xml:space="preserve"> </w:t>
      </w:r>
      <w:r>
        <w:t xml:space="preserve">  </w:t>
      </w:r>
      <w:r w:rsidR="00F46866">
        <w:rPr>
          <w:b/>
        </w:rPr>
        <w:t>☐</w:t>
      </w:r>
      <w:r w:rsidR="00F46866">
        <w:rPr>
          <w:b/>
        </w:rPr>
        <w:t xml:space="preserve"> Clean   </w:t>
      </w:r>
      <w:proofErr w:type="gramStart"/>
      <w:r w:rsidR="006F441B">
        <w:rPr>
          <w:b/>
        </w:rPr>
        <w:t xml:space="preserve">☐ </w:t>
      </w:r>
      <w:r w:rsidR="00F46866">
        <w:rPr>
          <w:b/>
        </w:rPr>
        <w:t xml:space="preserve"> Needs</w:t>
      </w:r>
      <w:proofErr w:type="gramEnd"/>
      <w:r w:rsidR="00F46866">
        <w:rPr>
          <w:b/>
        </w:rPr>
        <w:t xml:space="preserve"> cleaning   </w:t>
      </w:r>
      <w:r w:rsidR="006F441B">
        <w:rPr>
          <w:b/>
        </w:rPr>
        <w:t>☑</w:t>
      </w:r>
      <w:r w:rsidR="00F46866">
        <w:rPr>
          <w:b/>
        </w:rPr>
        <w:t xml:space="preserve"> Heavy neglect</w:t>
      </w:r>
    </w:p>
    <w:p w14:paraId="78CCD823" w14:textId="77777777" w:rsidR="003F111A" w:rsidRPr="00707DBA" w:rsidRDefault="003F111A" w:rsidP="003F111A">
      <w:pPr>
        <w:spacing w:after="60" w:line="240" w:lineRule="auto"/>
        <w:rPr>
          <w:b/>
        </w:rPr>
      </w:pPr>
    </w:p>
    <w:p w14:paraId="42998415" w14:textId="55297DFE" w:rsidR="00D94BAA" w:rsidRDefault="00167044" w:rsidP="00707DBA">
      <w:pPr>
        <w:spacing w:line="240" w:lineRule="auto"/>
      </w:pPr>
      <w:r>
        <w:t xml:space="preserve">   </w:t>
      </w:r>
      <w:r w:rsidR="00F46866">
        <w:t xml:space="preserve">• </w:t>
      </w:r>
      <w:proofErr w:type="spellStart"/>
      <w:r w:rsidR="00F46866">
        <w:t>O</w:t>
      </w:r>
      <w:r w:rsidR="00F46866">
        <w:t>dours</w:t>
      </w:r>
      <w:proofErr w:type="spellEnd"/>
      <w:r w:rsidR="00F46866">
        <w:t xml:space="preserve"> / damp smell</w:t>
      </w:r>
      <w:r w:rsidR="00707DBA">
        <w:t>?</w:t>
      </w:r>
      <w:r w:rsidR="00F46866">
        <w:t xml:space="preserve"> </w:t>
      </w:r>
    </w:p>
    <w:p w14:paraId="166CF02D" w14:textId="5757A12A" w:rsidR="00D94BAA" w:rsidRPr="00A672A3" w:rsidRDefault="00F46866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6C4699F4" w14:textId="77777777" w:rsidR="00D94BAA" w:rsidRDefault="00F46866" w:rsidP="00707DBA">
      <w:pPr>
        <w:spacing w:line="240" w:lineRule="auto"/>
      </w:pPr>
      <w:r>
        <w:rPr>
          <w:b/>
        </w:rPr>
        <w:t>3. WALLS &amp; DECORATION</w:t>
      </w:r>
    </w:p>
    <w:p w14:paraId="6B8D1AE7" w14:textId="4EA69CE3" w:rsidR="00D94BAA" w:rsidRDefault="00167044" w:rsidP="00707DBA">
      <w:pPr>
        <w:spacing w:after="140" w:line="240" w:lineRule="auto"/>
      </w:pPr>
      <w:r>
        <w:t xml:space="preserve">   </w:t>
      </w:r>
      <w:r w:rsidR="00F46866">
        <w:t xml:space="preserve">• Paint condition: </w:t>
      </w:r>
      <w:r w:rsidR="006F441B" w:rsidRPr="006F441B">
        <w:rPr>
          <w:b/>
          <w:bCs/>
        </w:rPr>
        <w:t>Poor</w:t>
      </w:r>
    </w:p>
    <w:p w14:paraId="1F4DF419" w14:textId="52DD1144" w:rsidR="00D94BAA" w:rsidRDefault="00167044" w:rsidP="00707DBA">
      <w:pPr>
        <w:spacing w:after="140" w:line="240" w:lineRule="auto"/>
      </w:pPr>
      <w:r>
        <w:t xml:space="preserve">   </w:t>
      </w:r>
      <w:r w:rsidR="00F46866">
        <w:t xml:space="preserve">• Scuffs / damage: </w:t>
      </w:r>
      <w:r w:rsidR="00F46866">
        <w:rPr>
          <w:b/>
        </w:rPr>
        <w:t>YES</w:t>
      </w:r>
    </w:p>
    <w:p w14:paraId="0C9A3761" w14:textId="7D87568F" w:rsidR="00D94BAA" w:rsidRDefault="00167044" w:rsidP="00707DBA">
      <w:pPr>
        <w:spacing w:after="140" w:line="240" w:lineRule="auto"/>
      </w:pPr>
      <w:r>
        <w:t xml:space="preserve">   </w:t>
      </w:r>
      <w:r w:rsidR="00F46866">
        <w:t xml:space="preserve">• Holes / fixings: </w:t>
      </w:r>
      <w:r w:rsidR="006F441B" w:rsidRPr="006F441B">
        <w:rPr>
          <w:b/>
          <w:bCs/>
        </w:rPr>
        <w:t>YES</w:t>
      </w:r>
    </w:p>
    <w:p w14:paraId="1E0B907E" w14:textId="37895BD4" w:rsidR="003F111A" w:rsidRDefault="00167044" w:rsidP="003F111A">
      <w:pPr>
        <w:spacing w:after="140" w:line="240" w:lineRule="auto"/>
      </w:pPr>
      <w:r>
        <w:t xml:space="preserve">   </w:t>
      </w:r>
      <w:r w:rsidR="00F46866">
        <w:t xml:space="preserve">• </w:t>
      </w:r>
      <w:proofErr w:type="spellStart"/>
      <w:r w:rsidR="00F46866">
        <w:t>Mould</w:t>
      </w:r>
      <w:proofErr w:type="spellEnd"/>
      <w:r w:rsidR="00F46866">
        <w:t xml:space="preserve"> present? (Y/N)</w:t>
      </w:r>
      <w:r w:rsidR="006F441B">
        <w:t xml:space="preserve"> </w:t>
      </w:r>
      <w:r w:rsidR="006F441B" w:rsidRPr="006F441B">
        <w:rPr>
          <w:b/>
          <w:bCs/>
        </w:rPr>
        <w:t>N</w:t>
      </w:r>
    </w:p>
    <w:p w14:paraId="063FE92B" w14:textId="63ED34B3" w:rsidR="00707DBA" w:rsidRPr="00A672A3" w:rsidRDefault="00F46866" w:rsidP="003F111A">
      <w:pPr>
        <w:spacing w:after="140" w:line="240" w:lineRule="auto"/>
      </w:pPr>
      <w:r w:rsidRPr="00707DBA">
        <w:rPr>
          <w:b/>
          <w:bCs/>
        </w:rPr>
        <w:lastRenderedPageBreak/>
        <w:t>Notes:</w:t>
      </w:r>
    </w:p>
    <w:p w14:paraId="1364AA0F" w14:textId="77777777" w:rsidR="00707DBA" w:rsidRDefault="00707DBA" w:rsidP="00707DBA">
      <w:pPr>
        <w:spacing w:after="140"/>
        <w:rPr>
          <w:b/>
          <w:bCs/>
        </w:rPr>
      </w:pPr>
    </w:p>
    <w:p w14:paraId="673D9D34" w14:textId="738D13DD" w:rsidR="00D94BAA" w:rsidRPr="00707DBA" w:rsidRDefault="00F46866" w:rsidP="00707DBA">
      <w:pPr>
        <w:spacing w:after="140"/>
        <w:rPr>
          <w:b/>
          <w:bCs/>
        </w:rPr>
      </w:pPr>
      <w:r>
        <w:rPr>
          <w:b/>
        </w:rPr>
        <w:t>4. CEILINGS</w:t>
      </w:r>
    </w:p>
    <w:p w14:paraId="41C4BE10" w14:textId="06833330" w:rsidR="00D94BAA" w:rsidRDefault="00167044" w:rsidP="00707DBA">
      <w:r>
        <w:t xml:space="preserve">   </w:t>
      </w:r>
      <w:r w:rsidR="00F46866">
        <w:t xml:space="preserve">• Stains: </w:t>
      </w:r>
      <w:r w:rsidR="006F441B">
        <w:rPr>
          <w:b/>
        </w:rPr>
        <w:t>N</w:t>
      </w:r>
    </w:p>
    <w:p w14:paraId="33BC546A" w14:textId="6A8191F9" w:rsidR="00D94BAA" w:rsidRDefault="00167044" w:rsidP="00707DBA">
      <w:r>
        <w:t xml:space="preserve">   </w:t>
      </w:r>
      <w:r w:rsidR="00F46866">
        <w:t xml:space="preserve">• Cracks: </w:t>
      </w:r>
      <w:r w:rsidR="006F441B">
        <w:rPr>
          <w:b/>
        </w:rPr>
        <w:t>N</w:t>
      </w:r>
    </w:p>
    <w:p w14:paraId="3F30CFEF" w14:textId="4CE0B45C" w:rsidR="00707DBA" w:rsidRPr="00707DBA" w:rsidRDefault="00167044" w:rsidP="00707DBA">
      <w:pPr>
        <w:rPr>
          <w:b/>
        </w:rPr>
      </w:pPr>
      <w:r>
        <w:t xml:space="preserve">   </w:t>
      </w:r>
      <w:r w:rsidR="00F46866">
        <w:t xml:space="preserve">• </w:t>
      </w:r>
      <w:proofErr w:type="spellStart"/>
      <w:r w:rsidR="00F46866">
        <w:t>Mould</w:t>
      </w:r>
      <w:proofErr w:type="spellEnd"/>
      <w:r w:rsidR="00F46866">
        <w:t xml:space="preserve">: </w:t>
      </w:r>
      <w:r w:rsidR="00F46866">
        <w:rPr>
          <w:b/>
        </w:rPr>
        <w:t>N</w:t>
      </w:r>
    </w:p>
    <w:p w14:paraId="0BF2B8CB" w14:textId="7D708318" w:rsidR="00707DBA" w:rsidRPr="00707DBA" w:rsidRDefault="00F46866" w:rsidP="00A672A3">
      <w:pPr>
        <w:rPr>
          <w:b/>
          <w:bCs/>
        </w:rPr>
      </w:pPr>
      <w:r w:rsidRPr="00A672A3">
        <w:rPr>
          <w:b/>
          <w:bCs/>
        </w:rPr>
        <w:t>Notes:</w:t>
      </w:r>
    </w:p>
    <w:p w14:paraId="35A3C7CF" w14:textId="77777777" w:rsidR="00D94BAA" w:rsidRDefault="00F46866" w:rsidP="00707DBA">
      <w:r>
        <w:rPr>
          <w:b/>
        </w:rPr>
        <w:t>5. FLOORS &amp; CARPETS</w:t>
      </w:r>
    </w:p>
    <w:p w14:paraId="562FAC28" w14:textId="519E1EA3" w:rsidR="003F111A" w:rsidRDefault="00167044" w:rsidP="00707DBA">
      <w:r>
        <w:t xml:space="preserve">   </w:t>
      </w:r>
      <w:r w:rsidR="003F111A">
        <w:t xml:space="preserve">• </w:t>
      </w:r>
      <w:r w:rsidR="003F111A">
        <w:t>Carpet condition:</w:t>
      </w:r>
      <w:r w:rsidR="006F441B">
        <w:t xml:space="preserve"> </w:t>
      </w:r>
      <w:r w:rsidR="006F441B" w:rsidRPr="006F441B">
        <w:rPr>
          <w:b/>
          <w:bCs/>
        </w:rPr>
        <w:t>Poor</w:t>
      </w:r>
    </w:p>
    <w:p w14:paraId="673518BA" w14:textId="2D585209" w:rsidR="00D94BAA" w:rsidRDefault="003F111A" w:rsidP="00707DBA">
      <w:r>
        <w:t xml:space="preserve">   </w:t>
      </w:r>
      <w:r w:rsidR="00F46866">
        <w:t xml:space="preserve">• Burns / stains: </w:t>
      </w:r>
      <w:r w:rsidR="00F46866">
        <w:rPr>
          <w:b/>
        </w:rPr>
        <w:t>N</w:t>
      </w:r>
      <w:r w:rsidR="006F441B">
        <w:rPr>
          <w:b/>
        </w:rPr>
        <w:t>one</w:t>
      </w:r>
    </w:p>
    <w:p w14:paraId="7B02912D" w14:textId="304FDD0A" w:rsidR="00D94BAA" w:rsidRDefault="00167044" w:rsidP="00707DBA">
      <w:pPr>
        <w:rPr>
          <w:b/>
        </w:rPr>
      </w:pPr>
      <w:r>
        <w:t xml:space="preserve">   </w:t>
      </w:r>
      <w:r w:rsidR="00F46866">
        <w:t xml:space="preserve">• Lifting / damage: </w:t>
      </w:r>
    </w:p>
    <w:p w14:paraId="08C390C2" w14:textId="7D103BA0" w:rsidR="003F111A" w:rsidRDefault="003F111A" w:rsidP="00707DBA">
      <w:r>
        <w:t xml:space="preserve">   </w:t>
      </w:r>
      <w:r>
        <w:t xml:space="preserve">• </w:t>
      </w:r>
      <w:r>
        <w:t>Hard flooring condition:</w:t>
      </w:r>
      <w:r w:rsidR="006F441B" w:rsidRPr="006F441B">
        <w:rPr>
          <w:b/>
          <w:bCs/>
        </w:rPr>
        <w:t xml:space="preserve"> </w:t>
      </w:r>
      <w:r w:rsidR="006F441B" w:rsidRPr="006F441B">
        <w:rPr>
          <w:b/>
          <w:bCs/>
        </w:rPr>
        <w:t>Poor</w:t>
      </w:r>
    </w:p>
    <w:p w14:paraId="2C8863FC" w14:textId="4D83056D" w:rsidR="00D94BAA" w:rsidRPr="00A672A3" w:rsidRDefault="00F46866" w:rsidP="00707DBA">
      <w:pPr>
        <w:rPr>
          <w:b/>
          <w:bCs/>
        </w:rPr>
      </w:pPr>
      <w:r w:rsidRPr="00A672A3">
        <w:rPr>
          <w:b/>
          <w:bCs/>
        </w:rPr>
        <w:t xml:space="preserve">Notes: </w:t>
      </w:r>
    </w:p>
    <w:p w14:paraId="07707F1C" w14:textId="77777777" w:rsidR="00D94BAA" w:rsidRDefault="00F46866" w:rsidP="00707DBA">
      <w:r>
        <w:rPr>
          <w:b/>
        </w:rPr>
        <w:t>6. DOORS &amp; WINDOWS</w:t>
      </w:r>
    </w:p>
    <w:p w14:paraId="01C9105F" w14:textId="6A2A2C52" w:rsidR="00D94BAA" w:rsidRDefault="00167044" w:rsidP="00707DBA">
      <w:r>
        <w:t xml:space="preserve">   </w:t>
      </w:r>
      <w:r w:rsidR="00F46866">
        <w:t>• Internal doors working?</w:t>
      </w:r>
      <w:r w:rsidR="00F46866">
        <w:t xml:space="preserve"> </w:t>
      </w:r>
      <w:r w:rsidR="00F46866">
        <w:rPr>
          <w:b/>
        </w:rPr>
        <w:t>Y</w:t>
      </w:r>
      <w:r w:rsidR="006F441B">
        <w:rPr>
          <w:b/>
        </w:rPr>
        <w:t xml:space="preserve"> – </w:t>
      </w:r>
      <w:proofErr w:type="spellStart"/>
      <w:r w:rsidR="006F441B">
        <w:rPr>
          <w:b/>
        </w:rPr>
        <w:t>ur</w:t>
      </w:r>
      <w:proofErr w:type="spellEnd"/>
      <w:r w:rsidR="006F441B">
        <w:rPr>
          <w:b/>
        </w:rPr>
        <w:t xml:space="preserve"> not present</w:t>
      </w:r>
    </w:p>
    <w:p w14:paraId="1985ACA9" w14:textId="35E2A12F" w:rsidR="00D94BAA" w:rsidRDefault="00167044" w:rsidP="00707DBA">
      <w:r>
        <w:t xml:space="preserve">   </w:t>
      </w:r>
      <w:r w:rsidR="00F46866">
        <w:t>• Any broken hinges / handles?</w:t>
      </w:r>
      <w:r w:rsidR="00F46866">
        <w:t xml:space="preserve"> </w:t>
      </w:r>
      <w:r w:rsidR="00F46866">
        <w:rPr>
          <w:b/>
        </w:rPr>
        <w:t>N</w:t>
      </w:r>
    </w:p>
    <w:p w14:paraId="383D7FF4" w14:textId="643A913C" w:rsidR="00D94BAA" w:rsidRDefault="00167044" w:rsidP="00707DBA">
      <w:r>
        <w:t xml:space="preserve">   </w:t>
      </w:r>
      <w:r w:rsidR="00F46866">
        <w:t>• Fire doors intact?</w:t>
      </w:r>
      <w:r w:rsidR="00707DBA">
        <w:t xml:space="preserve"> </w:t>
      </w:r>
      <w:proofErr w:type="gramStart"/>
      <w:r w:rsidR="00707DBA">
        <w:t xml:space="preserve">( </w:t>
      </w:r>
      <w:r w:rsidR="00707DBA" w:rsidRPr="00707DBA">
        <w:rPr>
          <w:b/>
          <w:bCs/>
        </w:rPr>
        <w:t>VERY</w:t>
      </w:r>
      <w:proofErr w:type="gramEnd"/>
      <w:r w:rsidR="00707DBA" w:rsidRPr="00707DBA">
        <w:rPr>
          <w:b/>
          <w:bCs/>
        </w:rPr>
        <w:t xml:space="preserve"> IMPORTANT</w:t>
      </w:r>
      <w:r w:rsidR="00707DBA">
        <w:t xml:space="preserve"> )</w:t>
      </w:r>
    </w:p>
    <w:p w14:paraId="2A6272BB" w14:textId="047A07E8" w:rsidR="00D94BAA" w:rsidRDefault="00167044" w:rsidP="00707DBA">
      <w:r>
        <w:t xml:space="preserve">   </w:t>
      </w:r>
      <w:r w:rsidR="00F46866">
        <w:t>• Windows opening / closing?</w:t>
      </w:r>
      <w:r w:rsidR="00707DBA">
        <w:t xml:space="preserve"> </w:t>
      </w:r>
      <w:r w:rsidR="006F441B">
        <w:t xml:space="preserve"> </w:t>
      </w:r>
      <w:r w:rsidR="006F441B" w:rsidRPr="006F441B">
        <w:rPr>
          <w:b/>
          <w:bCs/>
        </w:rPr>
        <w:t>YES</w:t>
      </w:r>
    </w:p>
    <w:p w14:paraId="0D0F434B" w14:textId="16DDCC1F" w:rsidR="00707DBA" w:rsidRPr="00707DBA" w:rsidRDefault="00F46866" w:rsidP="00A672A3">
      <w:pPr>
        <w:rPr>
          <w:b/>
          <w:bCs/>
        </w:rPr>
      </w:pPr>
      <w:r w:rsidRPr="00707DBA">
        <w:rPr>
          <w:b/>
          <w:bCs/>
        </w:rPr>
        <w:t>Notes:</w:t>
      </w:r>
    </w:p>
    <w:p w14:paraId="0D3CC67C" w14:textId="77777777" w:rsidR="00D94BAA" w:rsidRDefault="00F46866" w:rsidP="00707DBA">
      <w:r>
        <w:rPr>
          <w:b/>
        </w:rPr>
        <w:t>7. KITCHEN</w:t>
      </w:r>
    </w:p>
    <w:p w14:paraId="23BD4DA3" w14:textId="65E2ACCC" w:rsidR="00A672A3" w:rsidRDefault="00167044" w:rsidP="00707DBA">
      <w:r>
        <w:t xml:space="preserve">   </w:t>
      </w:r>
      <w:r w:rsidR="00A672A3">
        <w:t xml:space="preserve">• </w:t>
      </w:r>
      <w:r w:rsidR="00A672A3">
        <w:t>Units condition:</w:t>
      </w:r>
      <w:r w:rsidR="006F441B">
        <w:t xml:space="preserve"> </w:t>
      </w:r>
      <w:r w:rsidR="006F441B" w:rsidRPr="006F441B">
        <w:rPr>
          <w:b/>
          <w:bCs/>
        </w:rPr>
        <w:t>Passable</w:t>
      </w:r>
    </w:p>
    <w:p w14:paraId="6F973E9D" w14:textId="63116D08" w:rsidR="00D94BAA" w:rsidRDefault="00A672A3" w:rsidP="00707DBA">
      <w:r>
        <w:t xml:space="preserve">   </w:t>
      </w:r>
      <w:r w:rsidR="00F46866">
        <w:t xml:space="preserve">• Worktops: </w:t>
      </w:r>
      <w:r w:rsidR="006F441B">
        <w:rPr>
          <w:b/>
        </w:rPr>
        <w:t>Fair</w:t>
      </w:r>
    </w:p>
    <w:p w14:paraId="1849F663" w14:textId="14A6BA38" w:rsidR="00D94BAA" w:rsidRDefault="00167044" w:rsidP="00707DBA">
      <w:r>
        <w:t xml:space="preserve">   </w:t>
      </w:r>
      <w:r w:rsidR="00F46866">
        <w:t xml:space="preserve">• Appliances: </w:t>
      </w:r>
      <w:r w:rsidR="006F441B">
        <w:rPr>
          <w:b/>
        </w:rPr>
        <w:t>None</w:t>
      </w:r>
    </w:p>
    <w:p w14:paraId="687DF66D" w14:textId="5A63F065" w:rsidR="00D94BAA" w:rsidRDefault="00167044" w:rsidP="00707DBA">
      <w:r>
        <w:t xml:space="preserve">   </w:t>
      </w:r>
      <w:r w:rsidR="00F46866">
        <w:t>•</w:t>
      </w:r>
      <w:r w:rsidR="00F46866">
        <w:t xml:space="preserve"> Extractor working: </w:t>
      </w:r>
      <w:r w:rsidR="006F441B">
        <w:rPr>
          <w:b/>
        </w:rPr>
        <w:t>Yes</w:t>
      </w:r>
    </w:p>
    <w:p w14:paraId="661E813F" w14:textId="4388C73D" w:rsidR="00167044" w:rsidRDefault="00167044" w:rsidP="00A672A3">
      <w:r>
        <w:t xml:space="preserve">   </w:t>
      </w:r>
      <w:r w:rsidR="00F46866">
        <w:t xml:space="preserve">• Cleanliness: </w:t>
      </w:r>
      <w:r w:rsidR="00F46866">
        <w:rPr>
          <w:b/>
        </w:rPr>
        <w:t>POOR</w:t>
      </w:r>
    </w:p>
    <w:p w14:paraId="6DE50A32" w14:textId="606225BB" w:rsidR="00A672A3" w:rsidRDefault="00A672A3" w:rsidP="00707DBA">
      <w:pPr>
        <w:spacing w:line="240" w:lineRule="auto"/>
        <w:rPr>
          <w:b/>
          <w:bCs/>
        </w:rPr>
      </w:pPr>
    </w:p>
    <w:p w14:paraId="2EBCEAC0" w14:textId="77777777" w:rsidR="003F111A" w:rsidRDefault="003F111A" w:rsidP="00707DBA">
      <w:pPr>
        <w:spacing w:line="240" w:lineRule="auto"/>
        <w:rPr>
          <w:b/>
          <w:bCs/>
        </w:rPr>
      </w:pPr>
    </w:p>
    <w:p w14:paraId="5DDF6BBA" w14:textId="467918E5" w:rsidR="00D94BAA" w:rsidRPr="00707DBA" w:rsidRDefault="00F46866" w:rsidP="00707DBA">
      <w:pPr>
        <w:spacing w:line="240" w:lineRule="auto"/>
        <w:rPr>
          <w:b/>
          <w:bCs/>
        </w:rPr>
      </w:pPr>
      <w:r w:rsidRPr="00707DBA">
        <w:rPr>
          <w:b/>
          <w:bCs/>
        </w:rPr>
        <w:lastRenderedPageBreak/>
        <w:t xml:space="preserve">Notes: </w:t>
      </w:r>
    </w:p>
    <w:p w14:paraId="5F34B15C" w14:textId="77777777" w:rsidR="00D94BAA" w:rsidRDefault="00F46866" w:rsidP="00707DBA">
      <w:pPr>
        <w:spacing w:line="240" w:lineRule="auto"/>
      </w:pPr>
      <w:r>
        <w:rPr>
          <w:b/>
        </w:rPr>
        <w:t>8. BATHROOM(S)</w:t>
      </w:r>
    </w:p>
    <w:p w14:paraId="0384FAC1" w14:textId="385CAF28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F46866">
        <w:t xml:space="preserve">• </w:t>
      </w:r>
      <w:r>
        <w:t>Sanitary ware condition</w:t>
      </w:r>
      <w:r w:rsidR="00F46866">
        <w:t>:</w:t>
      </w:r>
      <w:r>
        <w:t xml:space="preserve"> </w:t>
      </w:r>
      <w:r w:rsidR="006F441B">
        <w:rPr>
          <w:b/>
        </w:rPr>
        <w:t>FAIR</w:t>
      </w:r>
      <w:r w:rsidR="00F46866">
        <w:t xml:space="preserve"> </w:t>
      </w:r>
    </w:p>
    <w:p w14:paraId="4839616D" w14:textId="24893248" w:rsidR="00167044" w:rsidRDefault="00167044" w:rsidP="00167044">
      <w:pPr>
        <w:spacing w:line="240" w:lineRule="auto"/>
      </w:pPr>
      <w:r>
        <w:t xml:space="preserve">   </w:t>
      </w:r>
      <w:r>
        <w:t xml:space="preserve">• Tiles:  </w:t>
      </w:r>
      <w:r>
        <w:rPr>
          <w:b/>
        </w:rPr>
        <w:t>FAIR</w:t>
      </w:r>
    </w:p>
    <w:p w14:paraId="5C5B68B0" w14:textId="787555CA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proofErr w:type="spellStart"/>
      <w:r>
        <w:t>Mould</w:t>
      </w:r>
      <w:proofErr w:type="spellEnd"/>
      <w:r>
        <w:t>/ventilation issues</w:t>
      </w:r>
      <w:r>
        <w:t xml:space="preserve">:  </w:t>
      </w:r>
      <w:r w:rsidR="006F441B" w:rsidRPr="006F441B">
        <w:rPr>
          <w:b/>
          <w:bCs/>
        </w:rPr>
        <w:t>NO</w:t>
      </w:r>
    </w:p>
    <w:p w14:paraId="39CC1CD4" w14:textId="155E5FFA" w:rsidR="00167044" w:rsidRDefault="00167044" w:rsidP="00167044">
      <w:pPr>
        <w:spacing w:line="240" w:lineRule="auto"/>
      </w:pPr>
      <w:r>
        <w:t xml:space="preserve">   </w:t>
      </w:r>
      <w:r>
        <w:t xml:space="preserve">• </w:t>
      </w:r>
      <w:r>
        <w:t xml:space="preserve">Water </w:t>
      </w:r>
      <w:proofErr w:type="spellStart"/>
      <w:r>
        <w:t>preassure</w:t>
      </w:r>
      <w:proofErr w:type="spellEnd"/>
      <w:r>
        <w:t>/leaks: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one</w:t>
      </w:r>
    </w:p>
    <w:p w14:paraId="7100D6B2" w14:textId="77777777" w:rsidR="00167044" w:rsidRDefault="00167044" w:rsidP="00707DBA">
      <w:pPr>
        <w:spacing w:line="240" w:lineRule="auto"/>
      </w:pPr>
    </w:p>
    <w:p w14:paraId="1F9479E9" w14:textId="09C21381" w:rsidR="00D94BAA" w:rsidRPr="00167044" w:rsidRDefault="00F46866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 xml:space="preserve">Notes: </w:t>
      </w:r>
    </w:p>
    <w:p w14:paraId="1E15912D" w14:textId="77777777" w:rsidR="00D94BAA" w:rsidRDefault="00F46866" w:rsidP="00707DBA">
      <w:pPr>
        <w:spacing w:line="240" w:lineRule="auto"/>
      </w:pPr>
      <w:r>
        <w:rPr>
          <w:b/>
        </w:rPr>
        <w:t>9. HEATING / BOILER</w:t>
      </w:r>
    </w:p>
    <w:p w14:paraId="3C6F214C" w14:textId="41C37A0D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F46866">
        <w:t xml:space="preserve">• Heating working? (Y/N): </w:t>
      </w:r>
      <w:r w:rsidR="006F441B">
        <w:rPr>
          <w:b/>
        </w:rPr>
        <w:t>Y</w:t>
      </w:r>
    </w:p>
    <w:p w14:paraId="4A51B877" w14:textId="5FC2CF2B" w:rsid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 xml:space="preserve"> Boiler condition:</w:t>
      </w:r>
      <w:r w:rsidR="006F441B">
        <w:t xml:space="preserve"> </w:t>
      </w:r>
      <w:r w:rsidR="006F441B" w:rsidRPr="006F441B">
        <w:rPr>
          <w:b/>
          <w:bCs/>
        </w:rPr>
        <w:t>OK</w:t>
      </w:r>
    </w:p>
    <w:p w14:paraId="5423FBFC" w14:textId="28A0A9CE" w:rsidR="00167044" w:rsidRPr="00167044" w:rsidRDefault="00167044" w:rsidP="00167044">
      <w:pPr>
        <w:spacing w:line="240" w:lineRule="auto"/>
        <w:rPr>
          <w:b/>
        </w:rPr>
      </w:pPr>
      <w:r>
        <w:t xml:space="preserve">   </w:t>
      </w:r>
      <w:r>
        <w:t xml:space="preserve">• </w:t>
      </w:r>
      <w:r>
        <w:t>Any visible faults?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one</w:t>
      </w:r>
      <w:r w:rsidR="006F441B">
        <w:t xml:space="preserve"> </w:t>
      </w:r>
    </w:p>
    <w:p w14:paraId="0E5D320F" w14:textId="47C01052" w:rsidR="00D94BAA" w:rsidRPr="00167044" w:rsidRDefault="00F46866" w:rsidP="00707DBA">
      <w:pPr>
        <w:spacing w:line="240" w:lineRule="auto"/>
        <w:rPr>
          <w:b/>
          <w:bCs/>
        </w:rPr>
      </w:pPr>
      <w:r w:rsidRPr="00167044">
        <w:rPr>
          <w:b/>
          <w:bCs/>
        </w:rPr>
        <w:t>Notes:</w:t>
      </w:r>
    </w:p>
    <w:p w14:paraId="28562DEF" w14:textId="77777777" w:rsidR="00D94BAA" w:rsidRDefault="00F46866" w:rsidP="00707DBA">
      <w:pPr>
        <w:spacing w:line="240" w:lineRule="auto"/>
      </w:pPr>
      <w:r>
        <w:rPr>
          <w:b/>
        </w:rPr>
        <w:t>10. ELECTRICAL</w:t>
      </w:r>
    </w:p>
    <w:p w14:paraId="0D2D046A" w14:textId="1D310542" w:rsidR="00D94BAA" w:rsidRDefault="00167044" w:rsidP="00707DBA">
      <w:pPr>
        <w:spacing w:line="240" w:lineRule="auto"/>
        <w:rPr>
          <w:b/>
        </w:rPr>
      </w:pPr>
      <w:r>
        <w:t xml:space="preserve">   </w:t>
      </w:r>
      <w:r w:rsidR="00F46866">
        <w:t xml:space="preserve">• Lights </w:t>
      </w:r>
      <w:proofErr w:type="gramStart"/>
      <w:r w:rsidR="00F46866">
        <w:t>working?:</w:t>
      </w:r>
      <w:proofErr w:type="gramEnd"/>
      <w:r w:rsidR="00F46866">
        <w:t xml:space="preserve"> </w:t>
      </w:r>
      <w:r w:rsidR="006F441B">
        <w:rPr>
          <w:b/>
        </w:rPr>
        <w:t>YES</w:t>
      </w:r>
    </w:p>
    <w:p w14:paraId="49FD85C3" w14:textId="33787B5D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Sockets damaged?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</w:t>
      </w:r>
    </w:p>
    <w:p w14:paraId="3E01FBD9" w14:textId="0CFE1C3E" w:rsidR="00167044" w:rsidRDefault="00167044" w:rsidP="00707DBA">
      <w:pPr>
        <w:spacing w:line="240" w:lineRule="auto"/>
      </w:pPr>
      <w:r>
        <w:t xml:space="preserve">   </w:t>
      </w:r>
      <w:r>
        <w:t xml:space="preserve">• </w:t>
      </w:r>
      <w:r>
        <w:t>Exposed wiring?</w:t>
      </w:r>
      <w:r w:rsidR="006F441B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</w:t>
      </w:r>
    </w:p>
    <w:p w14:paraId="130F2124" w14:textId="52E0399F" w:rsidR="00D94BAA" w:rsidRPr="00A672A3" w:rsidRDefault="00F46866" w:rsidP="00707DBA">
      <w:pPr>
        <w:spacing w:line="240" w:lineRule="auto"/>
        <w:rPr>
          <w:b/>
          <w:bCs/>
        </w:rPr>
      </w:pPr>
      <w:r w:rsidRPr="00A672A3">
        <w:rPr>
          <w:b/>
          <w:bCs/>
        </w:rPr>
        <w:t>Notes:</w:t>
      </w:r>
    </w:p>
    <w:p w14:paraId="46771242" w14:textId="77777777" w:rsidR="00D94BAA" w:rsidRDefault="00F46866" w:rsidP="00707DBA">
      <w:pPr>
        <w:spacing w:line="240" w:lineRule="auto"/>
      </w:pPr>
      <w:r>
        <w:rPr>
          <w:b/>
        </w:rPr>
        <w:t>11. DAMP / STRUCTURAL SIGNS</w:t>
      </w:r>
    </w:p>
    <w:p w14:paraId="302680C4" w14:textId="2A2EBBD0" w:rsidR="00167044" w:rsidRPr="00F46866" w:rsidRDefault="00A672A3" w:rsidP="00707DBA">
      <w:pPr>
        <w:spacing w:line="240" w:lineRule="auto"/>
        <w:rPr>
          <w:b/>
          <w:bCs/>
        </w:rPr>
      </w:pPr>
      <w:r>
        <w:t xml:space="preserve">   </w:t>
      </w:r>
      <w:r w:rsidR="00167044">
        <w:t xml:space="preserve">• </w:t>
      </w:r>
      <w:r w:rsidR="00167044">
        <w:t>Damp present? (Y/N)</w:t>
      </w:r>
      <w:r w:rsidR="006F441B">
        <w:t xml:space="preserve"> </w:t>
      </w:r>
      <w:r w:rsidR="006F441B" w:rsidRPr="00F46866">
        <w:rPr>
          <w:b/>
          <w:bCs/>
        </w:rPr>
        <w:t>N</w:t>
      </w:r>
    </w:p>
    <w:p w14:paraId="1000F758" w14:textId="2655C811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proofErr w:type="spellStart"/>
      <w:r w:rsidR="00167044">
        <w:t>Mould</w:t>
      </w:r>
      <w:proofErr w:type="spellEnd"/>
      <w:r w:rsidR="00167044">
        <w:t xml:space="preserve"> growth?</w:t>
      </w:r>
      <w:r w:rsidR="006F441B">
        <w:t xml:space="preserve"> </w:t>
      </w:r>
      <w:r w:rsidR="006F441B" w:rsidRPr="00F46866">
        <w:rPr>
          <w:b/>
          <w:bCs/>
        </w:rPr>
        <w:t>N</w:t>
      </w:r>
    </w:p>
    <w:p w14:paraId="0EF86095" w14:textId="1041DA00" w:rsidR="00167044" w:rsidRDefault="00A672A3" w:rsidP="00707DBA">
      <w:pPr>
        <w:spacing w:line="240" w:lineRule="auto"/>
      </w:pPr>
      <w:r>
        <w:t xml:space="preserve">   </w:t>
      </w:r>
      <w:r w:rsidR="00167044">
        <w:t xml:space="preserve">• </w:t>
      </w:r>
      <w:r w:rsidR="00167044">
        <w:t xml:space="preserve">Cellar condition? </w:t>
      </w:r>
      <w:r w:rsidR="006F441B">
        <w:t xml:space="preserve"> </w:t>
      </w:r>
      <w:r w:rsidR="006F441B" w:rsidRPr="006F441B">
        <w:rPr>
          <w:b/>
          <w:bCs/>
        </w:rPr>
        <w:t>Poor</w:t>
      </w:r>
    </w:p>
    <w:p w14:paraId="61043FF2" w14:textId="10F78AE3" w:rsidR="00D94BAA" w:rsidRDefault="00A672A3" w:rsidP="00707DBA">
      <w:pPr>
        <w:spacing w:line="240" w:lineRule="auto"/>
      </w:pPr>
      <w:r>
        <w:t xml:space="preserve">   </w:t>
      </w:r>
      <w:r w:rsidR="00F46866">
        <w:t xml:space="preserve">• Ventilation </w:t>
      </w:r>
      <w:proofErr w:type="gramStart"/>
      <w:r w:rsidR="00F46866">
        <w:t>issues?:</w:t>
      </w:r>
      <w:proofErr w:type="gramEnd"/>
      <w:r w:rsidR="00F46866">
        <w:t xml:space="preserve"> </w:t>
      </w:r>
      <w:r w:rsidR="006F441B" w:rsidRPr="006F441B">
        <w:rPr>
          <w:b/>
          <w:bCs/>
        </w:rPr>
        <w:t>N</w:t>
      </w:r>
      <w:r w:rsidR="006F441B">
        <w:rPr>
          <w:b/>
          <w:bCs/>
        </w:rPr>
        <w:t>one</w:t>
      </w:r>
    </w:p>
    <w:p w14:paraId="3E57319E" w14:textId="77777777" w:rsidR="00A672A3" w:rsidRDefault="00A672A3" w:rsidP="00707DBA">
      <w:pPr>
        <w:spacing w:line="240" w:lineRule="auto"/>
      </w:pPr>
    </w:p>
    <w:p w14:paraId="436F20B0" w14:textId="77777777" w:rsidR="00A672A3" w:rsidRDefault="00A672A3" w:rsidP="00707DBA">
      <w:pPr>
        <w:spacing w:line="240" w:lineRule="auto"/>
      </w:pPr>
    </w:p>
    <w:p w14:paraId="25EBEE0C" w14:textId="77777777" w:rsidR="00A672A3" w:rsidRDefault="00A672A3" w:rsidP="00707DBA">
      <w:pPr>
        <w:spacing w:line="240" w:lineRule="auto"/>
      </w:pPr>
    </w:p>
    <w:p w14:paraId="2CD419BA" w14:textId="6E0B3B60" w:rsidR="00A672A3" w:rsidRDefault="00A672A3" w:rsidP="00707DBA">
      <w:pPr>
        <w:spacing w:line="240" w:lineRule="auto"/>
      </w:pPr>
    </w:p>
    <w:p w14:paraId="3FF1D021" w14:textId="77777777" w:rsidR="00A672A3" w:rsidRDefault="00A672A3" w:rsidP="00707DBA">
      <w:pPr>
        <w:spacing w:line="240" w:lineRule="auto"/>
      </w:pPr>
    </w:p>
    <w:p w14:paraId="4D4FD2D7" w14:textId="3ACA5E60" w:rsidR="00A672A3" w:rsidRPr="00A672A3" w:rsidRDefault="00F46866" w:rsidP="00A672A3">
      <w:pPr>
        <w:spacing w:line="240" w:lineRule="auto"/>
        <w:rPr>
          <w:b/>
          <w:bCs/>
        </w:rPr>
      </w:pPr>
      <w:r w:rsidRPr="00A672A3">
        <w:rPr>
          <w:b/>
          <w:bCs/>
        </w:rPr>
        <w:lastRenderedPageBreak/>
        <w:t>Notes:</w:t>
      </w:r>
    </w:p>
    <w:p w14:paraId="36540565" w14:textId="1319F110" w:rsidR="00D94BAA" w:rsidRDefault="00F46866" w:rsidP="00707DBA">
      <w:pPr>
        <w:spacing w:line="240" w:lineRule="auto"/>
        <w:rPr>
          <w:b/>
        </w:rPr>
      </w:pPr>
      <w:r>
        <w:rPr>
          <w:b/>
        </w:rPr>
        <w:t>12. COMPLIANCE ITEMS (CRITICAL)</w:t>
      </w:r>
    </w:p>
    <w:p w14:paraId="6541BA84" w14:textId="23587B1C" w:rsidR="00A672A3" w:rsidRDefault="00A672A3" w:rsidP="00707DBA">
      <w:pPr>
        <w:spacing w:line="240" w:lineRule="auto"/>
      </w:pPr>
      <w:r>
        <w:t xml:space="preserve">• </w:t>
      </w:r>
      <w:r>
        <w:t>Tick what is PROVIDED:</w:t>
      </w:r>
    </w:p>
    <w:p w14:paraId="505FB195" w14:textId="77777777" w:rsidR="00D94BAA" w:rsidRDefault="00F46866" w:rsidP="00707DBA">
      <w:pPr>
        <w:spacing w:line="240" w:lineRule="auto"/>
      </w:pPr>
      <w:r>
        <w:t>☐</w:t>
      </w:r>
      <w:r>
        <w:t xml:space="preserve"> Gas Certificate</w:t>
      </w:r>
    </w:p>
    <w:p w14:paraId="022C7C52" w14:textId="77777777" w:rsidR="00D94BAA" w:rsidRDefault="00F46866" w:rsidP="00707DBA">
      <w:pPr>
        <w:spacing w:line="240" w:lineRule="auto"/>
      </w:pPr>
      <w:r>
        <w:t>☐</w:t>
      </w:r>
      <w:r>
        <w:t xml:space="preserve"> EICR</w:t>
      </w:r>
    </w:p>
    <w:p w14:paraId="7FAA0B6F" w14:textId="77777777" w:rsidR="00D94BAA" w:rsidRDefault="00F46866" w:rsidP="00707DBA">
      <w:pPr>
        <w:spacing w:line="240" w:lineRule="auto"/>
      </w:pPr>
      <w:r>
        <w:t>☐</w:t>
      </w:r>
      <w:r>
        <w:t xml:space="preserve"> Fire Alarm Certificate</w:t>
      </w:r>
    </w:p>
    <w:p w14:paraId="3985A3A1" w14:textId="77777777" w:rsidR="00D94BAA" w:rsidRDefault="00F46866" w:rsidP="00707DBA">
      <w:pPr>
        <w:spacing w:line="240" w:lineRule="auto"/>
      </w:pPr>
      <w:r>
        <w:t>☐</w:t>
      </w:r>
      <w:r>
        <w:t xml:space="preserve"> Emergency Lighting</w:t>
      </w:r>
    </w:p>
    <w:p w14:paraId="56E31D18" w14:textId="77777777" w:rsidR="00D94BAA" w:rsidRDefault="00F46866" w:rsidP="00707DBA">
      <w:pPr>
        <w:spacing w:line="240" w:lineRule="auto"/>
      </w:pPr>
      <w:r>
        <w:t>☐</w:t>
      </w:r>
      <w:r>
        <w:t xml:space="preserve"> Fire Risk Assessment</w:t>
      </w:r>
    </w:p>
    <w:p w14:paraId="61E0181B" w14:textId="77777777" w:rsidR="00D94BAA" w:rsidRDefault="00F46866" w:rsidP="00707DBA">
      <w:pPr>
        <w:spacing w:line="240" w:lineRule="auto"/>
      </w:pPr>
      <w:r>
        <w:t>☐</w:t>
      </w:r>
      <w:r>
        <w:t xml:space="preserve"> EPC</w:t>
      </w:r>
    </w:p>
    <w:p w14:paraId="38096341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24E63B7F" w14:textId="77777777" w:rsidR="00D94BAA" w:rsidRDefault="00F46866" w:rsidP="00707DBA">
      <w:pPr>
        <w:spacing w:line="240" w:lineRule="auto"/>
      </w:pPr>
      <w:r>
        <w:rPr>
          <w:b/>
        </w:rPr>
        <w:t>13. EXTERNAL</w:t>
      </w:r>
    </w:p>
    <w:p w14:paraId="2F853ACC" w14:textId="44242E62" w:rsidR="00D94BAA" w:rsidRDefault="00A672A3" w:rsidP="00707DBA">
      <w:pPr>
        <w:spacing w:line="240" w:lineRule="auto"/>
      </w:pPr>
      <w:r>
        <w:t xml:space="preserve">   </w:t>
      </w:r>
      <w:r w:rsidR="00F46866">
        <w:t>• Gar</w:t>
      </w:r>
      <w:r w:rsidR="00F46866">
        <w:t xml:space="preserve">den condition: Poor – Full </w:t>
      </w:r>
      <w:proofErr w:type="gramStart"/>
      <w:r w:rsidR="00F46866">
        <w:t>of  Junk</w:t>
      </w:r>
      <w:proofErr w:type="gramEnd"/>
    </w:p>
    <w:p w14:paraId="252D7EC6" w14:textId="7EB7A6BE" w:rsidR="00D94BAA" w:rsidRDefault="00A672A3" w:rsidP="00707DBA">
      <w:pPr>
        <w:spacing w:line="240" w:lineRule="auto"/>
      </w:pPr>
      <w:r>
        <w:t xml:space="preserve">   </w:t>
      </w:r>
      <w:r w:rsidR="00F46866">
        <w:t>• Waste / rubbish: In front+ Back garden</w:t>
      </w:r>
    </w:p>
    <w:p w14:paraId="5D654386" w14:textId="5B318250" w:rsidR="00D94BAA" w:rsidRDefault="00A672A3" w:rsidP="00707DBA">
      <w:pPr>
        <w:spacing w:line="240" w:lineRule="auto"/>
      </w:pPr>
      <w:r>
        <w:t xml:space="preserve">   </w:t>
      </w:r>
      <w:r w:rsidR="00F46866">
        <w:t>• Damage outside:</w:t>
      </w:r>
    </w:p>
    <w:p w14:paraId="49E607AA" w14:textId="77777777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0DC6478" w14:textId="77777777" w:rsidR="00D94BAA" w:rsidRDefault="00F46866" w:rsidP="00707DBA">
      <w:pPr>
        <w:spacing w:line="240" w:lineRule="auto"/>
      </w:pPr>
      <w:r>
        <w:rPr>
          <w:b/>
        </w:rPr>
        <w:t>14. PHOTOS / VIDEO</w:t>
      </w:r>
    </w:p>
    <w:p w14:paraId="7206FB93" w14:textId="0D68FE94" w:rsidR="00D94BAA" w:rsidRDefault="00F46866" w:rsidP="00707DBA">
      <w:pPr>
        <w:spacing w:line="240" w:lineRule="auto"/>
      </w:pPr>
      <w:r>
        <w:t>• Full video walkthrough done? (Y/N):  Y</w:t>
      </w:r>
    </w:p>
    <w:p w14:paraId="10EE2826" w14:textId="62AF64DA" w:rsidR="00D94BAA" w:rsidRDefault="00F46866" w:rsidP="00707DBA">
      <w:pPr>
        <w:spacing w:line="240" w:lineRule="auto"/>
      </w:pPr>
      <w:r>
        <w:t>• Photos taken? (Y/N):  Y</w:t>
      </w:r>
    </w:p>
    <w:p w14:paraId="3AD1FDA0" w14:textId="668A988D" w:rsidR="00A672A3" w:rsidRDefault="00A672A3" w:rsidP="00A672A3">
      <w:pPr>
        <w:spacing w:line="240" w:lineRule="auto"/>
      </w:pPr>
      <w:r>
        <w:t>__________________________________________________________________________________________</w:t>
      </w:r>
    </w:p>
    <w:p w14:paraId="1B86E318" w14:textId="77777777" w:rsidR="00D94BAA" w:rsidRDefault="00F46866" w:rsidP="00707DBA">
      <w:pPr>
        <w:spacing w:line="240" w:lineRule="auto"/>
      </w:pPr>
      <w:r>
        <w:rPr>
          <w:b/>
        </w:rPr>
        <w:t>15. INITIAL DILAPS VIEW</w:t>
      </w:r>
    </w:p>
    <w:p w14:paraId="20C2C66B" w14:textId="377D26AD" w:rsidR="00D94BAA" w:rsidRDefault="00F46866" w:rsidP="00707DBA">
      <w:pPr>
        <w:spacing w:line="240" w:lineRule="auto"/>
      </w:pPr>
      <w:r>
        <w:t>• Estimated cos</w:t>
      </w:r>
      <w:r>
        <w:t xml:space="preserve">t range: </w:t>
      </w:r>
    </w:p>
    <w:p w14:paraId="6B42C146" w14:textId="4692C88B" w:rsidR="00D94BAA" w:rsidRDefault="00F46866" w:rsidP="00707DBA">
      <w:pPr>
        <w:spacing w:line="240" w:lineRule="auto"/>
      </w:pPr>
      <w:r>
        <w:t>• Immediate works required:</w:t>
      </w:r>
      <w:r>
        <w:t xml:space="preserve">  </w:t>
      </w:r>
      <w:bookmarkStart w:id="0" w:name="_GoBack"/>
      <w:bookmarkEnd w:id="0"/>
    </w:p>
    <w:sectPr w:rsidR="00D94BA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008AA"/>
    <w:rsid w:val="0015074B"/>
    <w:rsid w:val="00167044"/>
    <w:rsid w:val="0029639D"/>
    <w:rsid w:val="00326F90"/>
    <w:rsid w:val="003F111A"/>
    <w:rsid w:val="006F441B"/>
    <w:rsid w:val="00707DBA"/>
    <w:rsid w:val="00A672A3"/>
    <w:rsid w:val="00AA1D8D"/>
    <w:rsid w:val="00B47730"/>
    <w:rsid w:val="00CB0664"/>
    <w:rsid w:val="00D94BAA"/>
    <w:rsid w:val="00F4686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81944B"/>
  <w14:defaultImageDpi w14:val="300"/>
  <w15:docId w15:val="{D2280E64-5AF6-4D73-B872-12EB6447C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6D3853A-F470-49EF-A358-6ABBF578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hosein</cp:lastModifiedBy>
  <cp:revision>2</cp:revision>
  <dcterms:created xsi:type="dcterms:W3CDTF">2026-06-02T12:48:00Z</dcterms:created>
  <dcterms:modified xsi:type="dcterms:W3CDTF">2026-06-02T12:48:00Z</dcterms:modified>
  <cp:category/>
</cp:coreProperties>
</file>